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Luftschutzkeller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64350389" name="019ed9ad-db84-7db4-96cd-66d9d6b099c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0919223" name="019ed9ad-db84-7db4-96cd-66d9d6b099c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Keller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81768089" name="019ed9b4-87d3-79f0-80cb-cf03f3db212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6594766" name="019ed9b4-87d3-79f0-80cb-cf03f3db212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Gang/ Treppenhaus </w:t>
            </w:r>
          </w:p>
          <w:p>
            <w:pPr>
              <w:spacing w:before="0" w:after="0" w:line="240" w:lineRule="auto"/>
            </w:pPr>
            <w:r>
              <w:t>EG-UG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161828102" name="019ed9c4-5fd6-776e-9f7a-6c4e86f8ca7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9741006" name="019ed9c4-5fd6-776e-9f7a-6c4e86f8ca7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109431160" name="019ed9d2-59b9-7202-acbb-992471dfa66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4095549" name="019ed9d2-59b9-7202-acbb-992471dfa66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52876498" name="019ed9dc-32d3-7812-b66b-f6bfb9cfcd4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3989678" name="019ed9dc-32d3-7812-b66b-f6bfb9cfcd4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372943024" name="019ed9e6-589b-761a-9588-4f9c68b1b2f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8231011" name="019ed9e6-589b-761a-9588-4f9c68b1b2f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Gang/ Treppenhaus </w:t>
            </w:r>
          </w:p>
          <w:p>
            <w:pPr>
              <w:spacing w:before="0" w:after="0" w:line="240" w:lineRule="auto"/>
            </w:pPr>
            <w:r>
              <w:t>EG-OG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045403264" name="019ed9ea-20a3-7bff-8b17-4849caf8bf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0249370" name="019ed9ea-20a3-7bff-8b17-4849caf8bf0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72367920" name="019ed9ec-e460-7169-9847-eaead96f0d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2013258" name="019ed9ec-e460-7169-9847-eaead96f0dc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EG-DG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246185834" name="019ed9fd-0552-763e-867c-4afdba86e06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8581549" name="019ed9fd-0552-763e-867c-4afdba86e06c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Luftschutzkeller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47422836" name="019ed9ae-d071-759d-ae22-1f71b2e08dd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8728620" name="019ed9ae-d071-759d-ae22-1f71b2e08dd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57647070" name="019ed9db-4537-7c6c-9a01-90fad76cd5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2162356" name="019ed9db-4537-7c6c-9a01-90fad76cd5e0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97027932" name="019ed9b9-9ae5-7c50-97d7-bda371d5985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3908189" name="019ed9b9-9ae5-7c50-97d7-bda371d5985e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560723262" name="019ed9e7-146b-71a9-bd34-8de32e9642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6022694" name="019ed9e7-146b-71a9-bd34-8de32e964251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Boiler </w:t>
            </w:r>
          </w:p>
        </w:tc>
        <w:tc>
          <w:p>
            <w:pPr>
              <w:spacing w:before="0" w:after="0" w:line="240" w:lineRule="auto"/>
            </w:pPr>
            <w:r>
              <w:t>Boiler 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57170455" name="019ed9ba-3885-7153-ad84-a10674cc0e5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5728985" name="019ed9ba-3885-7153-ad84-a10674cc0e52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BJ. 04.2025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Gang Keller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812461127" name="019ed9bc-ac78-79a2-ba2f-aae07c8969f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5282241" name="019ed9bc-ac78-79a2-ba2f-aae07c8969f6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00650558" name="019ed9dd-0f0b-724b-baab-cd50fcdd800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934694" name="019ed9dd-0f0b-724b-baab-cd50fcdd8001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</w:tc>
        <w:tc>
          <w:p>
            <w:pPr>
              <w:spacing w:before="0" w:after="0" w:line="240" w:lineRule="auto"/>
            </w:pPr>
            <w:r>
              <w:t>Fallrohr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34849902" name="019ed9f1-731b-7aaf-88b1-3877aefe9ce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1026241" name="019ed9f1-731b-7aaf-88b1-3877aefe9ced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907731965" name="019ed9f6-bf41-78e9-9f83-b37c4ef17a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8088037" name="019ed9f6-bf41-78e9-9f83-b37c4ef17a5b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Boden/ Wand/ Decke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72952934" name="019ed9ef-b2f1-726e-a865-9deac76993a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7989567" name="019ed9ef-b2f1-726e-a865-9deac76993a4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Nach 1990 erstellt 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Blumenweg 1, 8956 Killwangen</w:t>
          </w:r>
        </w:p>
        <w:p>
          <w:pPr>
            <w:spacing w:before="0" w:after="0"/>
          </w:pPr>
          <w:r>
            <w:t>DN 999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footer.xml" Type="http://schemas.openxmlformats.org/officeDocument/2006/relationships/footer" Id="rId2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